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67865416" name="019ddd58-49e8-79cb-8441-ee5bce635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0084425" name="019ddd58-49e8-79cb-8441-ee5bce635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1353431" name="019ddd5a-d9cb-737f-bc68-3143f6db3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8679745" name="019ddd5a-d9cb-737f-bc68-3143f6db39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Tür, Waschküche, Heizraum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4499919" name="019ddd5b-9dc6-7f67-8661-826306bdb4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9817495" name="019ddd5b-9dc6-7f67-8661-826306bdb4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6691427" name="019ddd5b-bdef-700a-be0f-9b48daa80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803463" name="019ddd5b-bdef-700a-be0f-9b48daa808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95885449" name="019ddd6e-d3a2-726e-aab9-ef1f309226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108792" name="019ddd6e-d3a2-726e-aab9-ef1f30922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7009567" name="019ddd6f-0709-7e10-8030-32c9a1f81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788081" name="019ddd6f-0709-7e10-8030-32c9a1f818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 </w:t>
            </w:r>
          </w:p>
          <w:p>
            <w:pPr>
              <w:spacing w:before="0" w:after="0"/>
            </w:pPr>
            <w:r>
              <w:t>EG- 2.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4779845" name="019ddd98-748c-70d2-bc8e-410d94ac74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481067" name="019ddd98-748c-70d2-bc8e-410d94ac74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3040277" name="019ddd9a-b415-7575-8ef6-2fbee0419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4940788" name="019ddd9a-b415-7575-8ef6-2fbee0419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Wohnzimmer,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12599320" name="019ddde7-b697-7bc8-a9ed-cd5bd6cb88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782238" name="019ddde7-b697-7bc8-a9ed-cd5bd6cb884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2183528" name="019ddde7-ef23-7b63-8349-f5ceec5d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1932898" name="019ddde7-ef23-7b63-8349-f5ceec5d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OG,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414894606" name="019ddde9-13a6-71e3-aece-6660021db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17303" name="019ddde9-13a6-71e3-aece-6660021dbd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62390233" name="019ddde9-45cb-7fb9-b19c-c665165e2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4627272" name="019ddde9-45cb-7fb9-b19c-c665165e21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9346555" name="019dddeb-a25d-7e49-8fff-e3f5437f36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472129" name="019dddeb-a25d-7e49-8fff-e3f5437f36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0802788" name="019dddeb-c958-7211-b435-a41e1edf66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719655" name="019dddeb-c958-7211-b435-a41e1edf66d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72660975" name="019ddded-5145-78db-a256-a9ff8ef4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9099057" name="019ddded-5145-78db-a256-a9ff8ef483d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949834" name="019ddded-8bde-70ed-9f9d-ec54bfdf8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4084685" name="019ddded-8bde-70ed-9f9d-ec54bfdf866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